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業務自動化のお知らせ</w:t>
      </w:r>
    </w:p>
    <w:p>
      <w:r>
        <w:t>Pythonを活用して業務を効率化しましょう。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