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見積テンプレート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項目</w:t>
            </w:r>
          </w:p>
        </w:tc>
        <w:tc>
          <w:tcPr>
            <w:tcW w:type="dxa" w:w="2880"/>
          </w:tcPr>
          <w:p>
            <w:r>
              <w:t>金額</w:t>
            </w:r>
          </w:p>
        </w:tc>
        <w:tc>
          <w:tcPr>
            <w:tcW w:type="dxa" w:w="2880"/>
          </w:tcPr>
          <w:p>
            <w:r>
              <w:t>備考</w:t>
            </w:r>
          </w:p>
        </w:tc>
      </w:tr>
      <w:tr>
        <w:tc>
          <w:tcPr>
            <w:tcW w:type="dxa" w:w="2880"/>
          </w:tcPr>
          <w:p>
            <w:r>
              <w:t>商品名</w:t>
            </w:r>
          </w:p>
        </w:tc>
        <w:tc>
          <w:tcPr>
            <w:tcW w:type="dxa" w:w="2880"/>
          </w:tcPr>
          <w:p>
            <w:r>
              <w:t>サンプル商品A</w:t>
            </w:r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数量</w:t>
            </w:r>
          </w:p>
        </w:tc>
        <w:tc>
          <w:tcPr>
            <w:tcW w:type="dxa" w:w="2880"/>
          </w:tcPr>
          <w:p>
            <w:r>
              <w:t>10</w:t>
            </w:r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旧単価</w:t>
            </w:r>
          </w:p>
        </w:tc>
        <w:tc>
          <w:tcPr>
            <w:tcW w:type="dxa" w:w="2880"/>
          </w:tcPr>
          <w:p>
            <w:r>
              <w:t>3,000円</w:t>
            </w:r>
          </w:p>
        </w:tc>
        <w:tc>
          <w:tcPr>
            <w:tcW w:type="dxa" w:w="2880"/>
          </w:tcPr>
          <w:p>
            <w:r>
              <w:t>ここが書き換え対象</w:t>
            </w:r>
          </w:p>
        </w:tc>
      </w:tr>
      <w:tr>
        <w:tc>
          <w:tcPr>
            <w:tcW w:type="dxa" w:w="2880"/>
          </w:tcPr>
          <w:p>
            <w:r>
              <w:t>合計</w:t>
            </w:r>
          </w:p>
        </w:tc>
        <w:tc>
          <w:tcPr>
            <w:tcW w:type="dxa" w:w="2880"/>
          </w:tcPr>
          <w:p>
            <w:r>
              <w:t>25,000円</w:t>
            </w:r>
          </w:p>
        </w:tc>
        <w:tc>
          <w:tcPr>
            <w:tcW w:type="dxa" w:w="2880"/>
          </w:tcPr>
          <w:p>
            <w:r/>
          </w:p>
        </w:tc>
      </w:tr>
    </w:tbl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