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プロジェクト一覧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</w:tcPr>
          <w:p>
            <w:r>
              <w:t>プロジェクト名</w:t>
            </w:r>
          </w:p>
        </w:tc>
      </w:tr>
      <w:tr>
        <w:tc>
          <w:tcPr>
            <w:tcW w:type="dxa" w:w="8640"/>
          </w:tcPr>
          <w:p>
            <w:r>
              <w:t>既存プロジェクト1</w:t>
            </w:r>
          </w:p>
        </w:tc>
      </w:tr>
      <w:tr>
        <w:tc>
          <w:tcPr>
            <w:tcW w:type="dxa" w:w="8640"/>
          </w:tcPr>
          <w:p>
            <w:r>
              <w:t>既存プロジェクト2</w:t>
            </w:r>
          </w:p>
        </w:tc>
      </w:tr>
      <w:tr>
        <w:tc>
          <w:tcPr>
            <w:tcW w:type="dxa" w:w="8640"/>
          </w:tcPr>
          <w:p>
            <w:r>
              <w:rPr>
                <w:sz w:val="20"/>
              </w:rPr>
              <w:t>プロジェクトA</w:t>
            </w:r>
          </w:p>
        </w:tc>
      </w:tr>
      <w:tr>
        <w:tc>
          <w:tcPr>
            <w:tcW w:type="dxa" w:w="8640"/>
          </w:tcPr>
          <w:p>
            <w:r>
              <w:rPr>
                <w:sz w:val="20"/>
              </w:rPr>
              <w:t>プロジェクトB</w:t>
            </w:r>
          </w:p>
        </w:tc>
      </w:tr>
      <w:tr>
        <w:tc>
          <w:tcPr>
            <w:tcW w:type="dxa" w:w="8640"/>
          </w:tcPr>
          <w:p>
            <w:r>
              <w:rPr>
                <w:sz w:val="20"/>
              </w:rPr>
              <w:t>プロジェクトC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