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佐藤花子 様</w:t>
      </w:r>
    </w:p>
    <w:p>
      <w:r>
        <w:t>現在のあなたのランクは「シルバー」です。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