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佐藤花子 様</w:t>
      </w:r>
    </w:p>
    <w:p>
      <w:r>
        <w:t>いつもご利用いただき、誠にありがとうございます。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