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山田太郎 様</w:t>
      </w:r>
    </w:p>
    <w:p>
      <w:r>
        <w:t>現在のあなたのランクは「ゴールド」です。</w:t>
      </w:r>
      <w:r>
        <w:rPr>
          <w:b/>
          <w:color w:val="FF0000"/>
        </w:rPr>
        <w:br/>
        <w:t>★特別クーポン進呈中！★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