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t>202X年10月1日</w:t>
      </w:r>
    </w:p>
    <w:p>
      <w:r>
        <w:t>社員各位</w:t>
      </w:r>
    </w:p>
    <w:p>
      <w:pPr>
        <w:pStyle w:val="Title"/>
        <w:jc w:val="center"/>
      </w:pPr>
      <w:r>
        <w:t>生成AI活用研修の開催について</w:t>
      </w:r>
    </w:p>
    <w:p>
      <w:r>
        <w:t>標記の件について、以下の通り実施いたします。ご多忙の折とは存じますが、万障お繰り合わせの上、ご参加ください。</w:t>
      </w:r>
    </w:p>
    <w:p>
      <w:pPr>
        <w:jc w:val="center"/>
      </w:pPr>
      <w:r>
        <w:t>記</w:t>
      </w:r>
    </w:p>
    <w:p>
      <w:pPr>
        <w:pStyle w:val="ListBullet"/>
      </w:pPr>
      <w:r>
        <w:t>日時：202X年10月15日 14:00〜16:00</w:t>
      </w:r>
    </w:p>
    <w:p>
      <w:pPr>
        <w:pStyle w:val="ListBullet"/>
      </w:pPr>
      <w:r>
        <w:t>場所：第1会議室 および Zoomオンライン</w:t>
      </w:r>
    </w:p>
    <w:p>
      <w:pPr>
        <w:pStyle w:val="ListBullet"/>
      </w:pPr>
      <w:r>
        <w:t>講師：DX推進部 担当者</w:t>
      </w:r>
    </w:p>
    <w:p>
      <w:pPr>
        <w:jc w:val="right"/>
      </w:pPr>
      <w:r>
        <w:t>以上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