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t xml:space="preserve">今月の目標は </w:t>
      </w:r>
      <w:r>
        <w:rPr>
          <w:b/>
          <w:color w:val="FF0000"/>
        </w:rPr>
        <w:t>集中力向上</w:t>
      </w:r>
      <w:r>
        <w:t xml:space="preserve"> です。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